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6625F" w14:textId="165C3F09" w:rsidR="00B26348" w:rsidRDefault="00000000">
      <w:pPr>
        <w:pStyle w:val="Heading1"/>
      </w:pPr>
      <w:r>
        <w:t>4</w:t>
      </w:r>
      <w:r w:rsidR="001849A6">
        <w:t>0</w:t>
      </w:r>
      <w:r>
        <w:t>. Revision Log</w:t>
      </w:r>
    </w:p>
    <w:p w14:paraId="0B58C542" w14:textId="77777777" w:rsidR="00B26348" w:rsidRDefault="00000000">
      <w:r>
        <w:rPr>
          <w:b/>
        </w:rPr>
        <w:t>686. Input details on what was edited... Provide the date of changes and list the changes that were made. Add to this section as additional updates are made to the report (don‘t delete previous revision details). Examples of revisions to detail: Added attachments, Corrected errors, Documenting incident review meeting, Re-classifying the incident, Updating data related to worker compensation, etc.</w:t>
      </w:r>
      <w:r>
        <w:rPr>
          <w:i/>
          <w:color w:val="666666"/>
          <w:sz w:val="16"/>
        </w:rPr>
        <w:t xml:space="preserve">  [Text Long]</w:t>
      </w:r>
    </w:p>
    <w:p w14:paraId="67943A6F" w14:textId="77777777" w:rsidR="00B26348" w:rsidRDefault="00000000">
      <w:pPr>
        <w:ind w:left="216"/>
      </w:pPr>
      <w:r>
        <w:rPr>
          <w:i/>
        </w:rPr>
        <w:t>Input details on what was edited... Provide the date of changes and list the changes that were made. Add to this section as additional updates are made to the report (don't delete previous revision details).</w:t>
      </w:r>
      <w:r>
        <w:rPr>
          <w:i/>
        </w:rPr>
        <w:br/>
        <w:t>Examples of revisions to detail:</w:t>
      </w:r>
      <w:r>
        <w:rPr>
          <w:i/>
        </w:rPr>
        <w:br/>
        <w:t>Added attachments</w:t>
      </w:r>
      <w:r>
        <w:rPr>
          <w:i/>
        </w:rPr>
        <w:br/>
        <w:t>Corrected errors</w:t>
      </w:r>
      <w:r>
        <w:rPr>
          <w:i/>
        </w:rPr>
        <w:br/>
        <w:t>Documenting incident review meeting</w:t>
      </w:r>
      <w:r>
        <w:rPr>
          <w:i/>
        </w:rPr>
        <w:br/>
        <w:t>Re-classifying the incident</w:t>
      </w:r>
      <w:r>
        <w:rPr>
          <w:i/>
        </w:rPr>
        <w:br/>
        <w:t>Updating data related to worker compensation</w:t>
      </w:r>
      <w:r>
        <w:rPr>
          <w:i/>
        </w:rPr>
        <w:br/>
        <w:t>etc</w:t>
      </w:r>
    </w:p>
    <w:p w14:paraId="3C929CC6" w14:textId="77777777" w:rsidR="00B26348" w:rsidRDefault="00000000">
      <w:r>
        <w:t>Response: ________________________________________________________________________________</w:t>
      </w:r>
    </w:p>
    <w:p w14:paraId="5F9539B6" w14:textId="77777777" w:rsidR="00B26348" w:rsidRDefault="00000000">
      <w:r>
        <w:t>__________________________________________________________________________________________</w:t>
      </w:r>
    </w:p>
    <w:p w14:paraId="7AD3D687" w14:textId="77777777" w:rsidR="00B26348" w:rsidRDefault="00000000">
      <w:r>
        <w:t>__________________________________________________________________________________________</w:t>
      </w:r>
    </w:p>
    <w:p w14:paraId="2BD9E9F6" w14:textId="77777777" w:rsidR="00B26348" w:rsidRDefault="00000000">
      <w:r>
        <w:t>__________________________________________________________________________________________</w:t>
      </w:r>
    </w:p>
    <w:p w14:paraId="61F15204" w14:textId="77777777" w:rsidR="00B26348" w:rsidRDefault="00000000">
      <w:r>
        <w:br w:type="page"/>
      </w:r>
    </w:p>
    <w:sectPr w:rsidR="00B26348" w:rsidSect="00034616">
      <w:footerReference w:type="default" r:id="rId8"/>
      <w:pgSz w:w="12240" w:h="15840"/>
      <w:pgMar w:top="792" w:right="864" w:bottom="792"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B64A3" w14:textId="77777777" w:rsidR="005958F0" w:rsidRDefault="005958F0">
      <w:pPr>
        <w:spacing w:after="0" w:line="240" w:lineRule="auto"/>
      </w:pPr>
      <w:r>
        <w:separator/>
      </w:r>
    </w:p>
  </w:endnote>
  <w:endnote w:type="continuationSeparator" w:id="0">
    <w:p w14:paraId="4399E1A6" w14:textId="77777777" w:rsidR="005958F0" w:rsidRDefault="00595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E45C" w14:textId="27E75CA1" w:rsidR="00B26348" w:rsidRDefault="00000000">
    <w:pPr>
      <w:pStyle w:val="Footer"/>
      <w:jc w:val="center"/>
    </w:pPr>
    <w:r>
      <w:t>Incident Report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AF09A" w14:textId="77777777" w:rsidR="005958F0" w:rsidRDefault="005958F0">
      <w:pPr>
        <w:spacing w:after="0" w:line="240" w:lineRule="auto"/>
      </w:pPr>
      <w:r>
        <w:separator/>
      </w:r>
    </w:p>
  </w:footnote>
  <w:footnote w:type="continuationSeparator" w:id="0">
    <w:p w14:paraId="3E8FB095" w14:textId="77777777" w:rsidR="005958F0" w:rsidRDefault="005958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052488086">
    <w:abstractNumId w:val="8"/>
  </w:num>
  <w:num w:numId="2" w16cid:durableId="1837652165">
    <w:abstractNumId w:val="6"/>
  </w:num>
  <w:num w:numId="3" w16cid:durableId="9651990">
    <w:abstractNumId w:val="5"/>
  </w:num>
  <w:num w:numId="4" w16cid:durableId="1080978174">
    <w:abstractNumId w:val="4"/>
  </w:num>
  <w:num w:numId="5" w16cid:durableId="1315723871">
    <w:abstractNumId w:val="7"/>
  </w:num>
  <w:num w:numId="6" w16cid:durableId="1796869919">
    <w:abstractNumId w:val="3"/>
  </w:num>
  <w:num w:numId="7" w16cid:durableId="794831001">
    <w:abstractNumId w:val="2"/>
  </w:num>
  <w:num w:numId="8" w16cid:durableId="1651521167">
    <w:abstractNumId w:val="1"/>
  </w:num>
  <w:num w:numId="9" w16cid:durableId="877164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849A6"/>
    <w:rsid w:val="00186DC1"/>
    <w:rsid w:val="0029639D"/>
    <w:rsid w:val="002D1B21"/>
    <w:rsid w:val="00326F90"/>
    <w:rsid w:val="004654DF"/>
    <w:rsid w:val="005958F0"/>
    <w:rsid w:val="00680FF6"/>
    <w:rsid w:val="006F6298"/>
    <w:rsid w:val="007501A1"/>
    <w:rsid w:val="0088760F"/>
    <w:rsid w:val="00AA1D8D"/>
    <w:rsid w:val="00B26348"/>
    <w:rsid w:val="00B47730"/>
    <w:rsid w:val="00CB0664"/>
    <w:rsid w:val="00F364E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15938F"/>
  <w14:defaultImageDpi w14:val="300"/>
  <w15:docId w15:val="{D922A623-C0CA-48B6-BAEE-DB06D9E77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ptos" w:hAnsi="Aptos"/>
      <w:sz w:val="18"/>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61560</Words>
  <Characters>350893</Characters>
  <Application>Microsoft Office Word</Application>
  <DocSecurity>0</DocSecurity>
  <Lines>2924</Lines>
  <Paragraphs>823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411630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Reese Fortin</cp:lastModifiedBy>
  <cp:revision>7</cp:revision>
  <dcterms:created xsi:type="dcterms:W3CDTF">2026-06-26T17:46:00Z</dcterms:created>
  <dcterms:modified xsi:type="dcterms:W3CDTF">2026-06-26T18:20:00Z</dcterms:modified>
  <cp:category/>
</cp:coreProperties>
</file>